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3425046" name="03dcdc30-477f-11f0-b16b-b5152001c4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233719" name="03dcdc30-477f-11f0-b16b-b5152001c46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943912" name="b7bf4670-477f-11f0-ab0e-8f37aa64a6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809648" name="b7bf4670-477f-11f0-ab0e-8f37aa64a65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0707633" name="c83e9a50-477f-11f0-84ad-4dac7c72d1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408977" name="c83e9a50-477f-11f0-84ad-4dac7c72d12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/ Esszimmer </w:t>
            </w:r>
          </w:p>
          <w:p>
            <w:pPr>
              <w:spacing w:before="0" w:after="0" w:line="240" w:lineRule="auto"/>
            </w:pPr>
            <w:r>
              <w:t>OG-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8069657" name="f7e2cce0-477f-11f0-bbb2-b7db6b99e6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752188" name="f7e2cce0-477f-11f0-bbb2-b7db6b99e60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/ Esszimmer </w:t>
            </w:r>
          </w:p>
          <w:p>
            <w:pPr>
              <w:spacing w:before="0" w:after="0" w:line="240" w:lineRule="auto"/>
            </w:pPr>
            <w:r>
              <w:t>OG-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7605396" name="1f187d50-4780-11f0-9bb0-d500a7a7af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949165" name="1f187d50-4780-11f0-9bb0-d500a7a7aff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Gang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5935950" name="aaab62b0-4780-11f0-9e4c-8b02e67b8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763738" name="aaab62b0-4780-11f0-9e4c-8b02e67b865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5199436" name="49690ce0-4781-11f0-944f-974a5d0d71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168656" name="49690ce0-4781-11f0-944f-974a5d0d715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4602971" name="5cbae1b0-4781-11f0-b1ed-49d9b872c3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140915" name="5cbae1b0-4781-11f0-b1ed-49d9b872c35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2814652" name="69cf4530-4781-11f0-ada3-edbf85172a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100452" name="69cf4530-4781-11f0-ada3-edbf85172ad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/ Eingang / Keller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5185708" name="f8fed950-4781-11f0-a2ad-759499f43e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100020" name="f8fed950-4781-11f0-a2ad-759499f43ea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/ Werkstatt /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5858474" name="bcf31320-4783-11f0-9264-cf744d75a6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525153" name="bcf31320-4783-11f0-9264-cf744d75a6d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2728550" name="df772260-4783-11f0-ae5d-5b60ee45a9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445642" name="df772260-4783-11f0-ae5d-5b60ee45a9b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Kaminrohr Abdichting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1795059" name="faab65f0-4783-11f0-b24e-3d238ec2a0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352471" name="faab65f0-4783-11f0-b24e-3d238ec2a0c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1594603" name="e019fca0-4784-11f0-ab32-452e293690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520124" name="e019fca0-4784-11f0-ab32-452e293690b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9039455" name="efe5df00-4784-11f0-901e-0b54daed3c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056410" name="efe5df00-4784-11f0-901e-0b54daed3ce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4564989" name="fd3acdf0-4784-11f0-87cc-33615b03c8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304868" name="fd3acdf0-4784-11f0-87cc-33615b03c8d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7191567" name="118b9c30-4785-11f0-bb1e-9fcc2abc76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641738" name="118b9c30-4785-11f0-bb1e-9fcc2abc767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823546" name="8f591d90-4785-11f0-86bd-137026ad9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422219" name="8f591d90-4785-11f0-86bd-137026ad947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8628883" name="7dfe0fb0-4785-11f0-b5f7-ad9116caa9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351869" name="7dfe0fb0-4785-11f0-b5f7-ad9116caa91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DG-UG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5626309" name="254ba6b0-4786-11f0-a770-c580c211e5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160032" name="254ba6b0-4786-11f0-a770-c580c211e55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8976792" name="409d8460-4786-11f0-8f11-738f5d1422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801035" name="409d8460-4786-11f0-8f11-738f5d1422f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8592326" name="60f7fce0-4786-11f0-9fe1-774d252061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41077" name="60f7fce0-4786-11f0-9fe1-774d2520619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Alte Uznabergstrasse 5. 8730 Uznach</w:t>
          </w:r>
        </w:p>
        <w:p>
          <w:pPr>
            <w:spacing w:before="0" w:after="0"/>
          </w:pPr>
          <w:r>
            <w:t>337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